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375B7C">
        <w:t>9</w:t>
      </w:r>
      <w:bookmarkStart w:id="5" w:name="_GoBack"/>
      <w:bookmarkEnd w:id="5"/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5B7C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BD2CFE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1E4E4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4</cp:revision>
  <dcterms:created xsi:type="dcterms:W3CDTF">2018-08-07T11:19:00Z</dcterms:created>
  <dcterms:modified xsi:type="dcterms:W3CDTF">2020-08-04T06:28:00Z</dcterms:modified>
</cp:coreProperties>
</file>